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FA798" w14:textId="77777777" w:rsidR="00E43DBB" w:rsidRDefault="00F2702B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4CFD5E57" w14:textId="77777777" w:rsidR="00E43DBB" w:rsidRDefault="00F2702B">
      <w:pPr>
        <w:spacing w:after="0"/>
        <w:jc w:val="center"/>
      </w:pPr>
      <w:r>
        <w:t>Місто: Запоріжжя</w:t>
      </w:r>
    </w:p>
    <w:p w14:paraId="2F190D91" w14:textId="77777777" w:rsidR="00E43DBB" w:rsidRDefault="00F2702B">
      <w:pPr>
        <w:spacing w:after="240"/>
        <w:jc w:val="center"/>
      </w:pPr>
      <w:r>
        <w:t>31 Січня - 01 Лютого 2026</w:t>
      </w:r>
    </w:p>
    <w:p w14:paraId="6F2A44F8" w14:textId="77777777" w:rsidR="00E43DBB" w:rsidRDefault="00F2702B">
      <w:pPr>
        <w:pStyle w:val="Heading1"/>
        <w:jc w:val="center"/>
      </w:pPr>
      <w:r>
        <w:t>383 Free category Юніори Solo Rising</w:t>
      </w:r>
    </w:p>
    <w:p w14:paraId="43A4E15E" w14:textId="77777777" w:rsidR="00E43DBB" w:rsidRDefault="00F2702B">
      <w:pPr>
        <w:pStyle w:val="Heading2"/>
      </w:pPr>
      <w:r>
        <w:t>Суддівська колегія</w:t>
      </w:r>
    </w:p>
    <w:p w14:paraId="2766B5FB" w14:textId="77777777" w:rsidR="00E43DBB" w:rsidRDefault="00F2702B">
      <w:pPr>
        <w:spacing w:after="0"/>
      </w:pPr>
      <w:r>
        <w:t>A - KATiA (Чернігів)</w:t>
      </w:r>
    </w:p>
    <w:p w14:paraId="2A602811" w14:textId="77777777" w:rsidR="00E43DBB" w:rsidRDefault="00F2702B">
      <w:pPr>
        <w:spacing w:after="0"/>
      </w:pPr>
      <w:r>
        <w:t>B - Тетяна Тизенберг</w:t>
      </w:r>
    </w:p>
    <w:p w14:paraId="45EDCB66" w14:textId="77777777" w:rsidR="00E43DBB" w:rsidRDefault="00F2702B">
      <w:pPr>
        <w:spacing w:after="0"/>
      </w:pPr>
      <w:r>
        <w:t>C - Ольга Дробиш (Київ) \ Olha LeRoy</w:t>
      </w:r>
    </w:p>
    <w:p w14:paraId="4EA0DCDF" w14:textId="77777777" w:rsidR="00E43DBB" w:rsidRDefault="00F2702B">
      <w:pPr>
        <w:spacing w:after="0"/>
      </w:pPr>
      <w:r>
        <w:t>D - Тетяна Фурманова</w:t>
      </w:r>
    </w:p>
    <w:p w14:paraId="0C464888" w14:textId="77777777" w:rsidR="00E43DBB" w:rsidRDefault="00F2702B">
      <w:pPr>
        <w:spacing w:after="0"/>
      </w:pPr>
      <w:r>
        <w:t>E - Альона Міщенко</w:t>
      </w:r>
    </w:p>
    <w:p w14:paraId="7F5943FF" w14:textId="77777777" w:rsidR="00E43DBB" w:rsidRDefault="00E43DBB"/>
    <w:p w14:paraId="1E928F7D" w14:textId="77777777" w:rsidR="00E43DBB" w:rsidRDefault="00F2702B">
      <w:pPr>
        <w:pStyle w:val="Heading2"/>
      </w:pPr>
      <w:r>
        <w:t>Результати</w:t>
      </w:r>
    </w:p>
    <w:p w14:paraId="77978001" w14:textId="77777777" w:rsidR="00E43DBB" w:rsidRDefault="00F2702B">
      <w:pPr>
        <w:pStyle w:val="ListNumber"/>
        <w:spacing w:after="0"/>
      </w:pPr>
      <w:r>
        <w:t>#881 Марія Воскресенска - 1 місце</w:t>
      </w:r>
    </w:p>
    <w:p w14:paraId="0A169F27" w14:textId="77777777" w:rsidR="00E43DBB" w:rsidRDefault="00F2702B">
      <w:pPr>
        <w:pStyle w:val="ListNumber"/>
        <w:spacing w:after="0"/>
      </w:pPr>
      <w:r>
        <w:t>#896 Маргарита Доля - 2 місце</w:t>
      </w:r>
    </w:p>
    <w:p w14:paraId="20E44727" w14:textId="77777777" w:rsidR="00E43DBB" w:rsidRDefault="00F2702B">
      <w:pPr>
        <w:pStyle w:val="ListNumber"/>
        <w:spacing w:after="0"/>
      </w:pPr>
      <w:r>
        <w:t>#889 Уляна Роганчук - 3 місце</w:t>
      </w:r>
    </w:p>
    <w:p w14:paraId="708A6E8B" w14:textId="77777777" w:rsidR="00E43DBB" w:rsidRDefault="00F2702B">
      <w:pPr>
        <w:pStyle w:val="ListNumber"/>
        <w:spacing w:after="0"/>
      </w:pPr>
      <w:r>
        <w:t>#809 Діана Діряба - 4 місце</w:t>
      </w:r>
    </w:p>
    <w:p w14:paraId="09BFC05D" w14:textId="77777777" w:rsidR="00E43DBB" w:rsidRDefault="00F2702B">
      <w:pPr>
        <w:pStyle w:val="ListNumber"/>
        <w:spacing w:after="0"/>
      </w:pPr>
      <w:r>
        <w:t>#880 Катерина Бородуля - 5 місце</w:t>
      </w:r>
    </w:p>
    <w:p w14:paraId="1C4358A0" w14:textId="77777777" w:rsidR="00E43DBB" w:rsidRDefault="00F2702B">
      <w:pPr>
        <w:pStyle w:val="ListNumber"/>
        <w:spacing w:after="0"/>
      </w:pPr>
      <w:r>
        <w:t>#892 Вероніка Скоморохова - 6 місце</w:t>
      </w:r>
    </w:p>
    <w:p w14:paraId="5EABA560" w14:textId="77777777" w:rsidR="00E43DBB" w:rsidRDefault="00E43DBB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E43DBB" w14:paraId="52904F1A" w14:textId="77777777" w:rsidTr="00E43D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9F43700" w14:textId="77777777" w:rsidR="00E43DBB" w:rsidRDefault="00F2702B">
            <w:pPr>
              <w:jc w:val="center"/>
            </w:pPr>
            <w:r>
              <w:t>№</w:t>
            </w:r>
          </w:p>
        </w:tc>
        <w:tc>
          <w:tcPr>
            <w:tcW w:w="1337" w:type="dxa"/>
          </w:tcPr>
          <w:p w14:paraId="28EF071E" w14:textId="77777777" w:rsidR="00E43DBB" w:rsidRDefault="00F270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337" w:type="dxa"/>
          </w:tcPr>
          <w:p w14:paraId="74F0D726" w14:textId="77777777" w:rsidR="00E43DBB" w:rsidRDefault="00F270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37" w:type="dxa"/>
          </w:tcPr>
          <w:p w14:paraId="567AB10F" w14:textId="77777777" w:rsidR="00E43DBB" w:rsidRDefault="00F270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37" w:type="dxa"/>
          </w:tcPr>
          <w:p w14:paraId="3BE767CA" w14:textId="77777777" w:rsidR="00E43DBB" w:rsidRDefault="00F270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37" w:type="dxa"/>
          </w:tcPr>
          <w:p w14:paraId="378573F8" w14:textId="77777777" w:rsidR="00E43DBB" w:rsidRDefault="00F270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37" w:type="dxa"/>
          </w:tcPr>
          <w:p w14:paraId="15BEC4CB" w14:textId="77777777" w:rsidR="00E43DBB" w:rsidRDefault="00F270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E43DBB" w14:paraId="3AE2D464" w14:textId="77777777" w:rsidTr="00E4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5376A7F" w14:textId="77777777" w:rsidR="00E43DBB" w:rsidRDefault="00F2702B">
            <w:pPr>
              <w:jc w:val="center"/>
            </w:pPr>
            <w:r>
              <w:t>881</w:t>
            </w:r>
          </w:p>
        </w:tc>
        <w:tc>
          <w:tcPr>
            <w:tcW w:w="1337" w:type="dxa"/>
          </w:tcPr>
          <w:p w14:paraId="39FD39A4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2992890" w14:textId="5A65EDAB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08B5E9F1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45DC7CEB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36B13051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46977150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E43DBB" w14:paraId="6ED907EB" w14:textId="77777777" w:rsidTr="00E43D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2AFAE15D" w14:textId="77777777" w:rsidR="00E43DBB" w:rsidRDefault="00F2702B">
            <w:pPr>
              <w:jc w:val="center"/>
            </w:pPr>
            <w:r>
              <w:t>896</w:t>
            </w:r>
          </w:p>
        </w:tc>
        <w:tc>
          <w:tcPr>
            <w:tcW w:w="1337" w:type="dxa"/>
          </w:tcPr>
          <w:p w14:paraId="75A468E0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3F584D24" w14:textId="3D15E289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399429FB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041B5C1A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28A903B9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7700A579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E43DBB" w14:paraId="6CB4107B" w14:textId="77777777" w:rsidTr="00E4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1711B10B" w14:textId="77777777" w:rsidR="00E43DBB" w:rsidRDefault="00F2702B">
            <w:pPr>
              <w:jc w:val="center"/>
            </w:pPr>
            <w:r>
              <w:t>889</w:t>
            </w:r>
          </w:p>
        </w:tc>
        <w:tc>
          <w:tcPr>
            <w:tcW w:w="1337" w:type="dxa"/>
          </w:tcPr>
          <w:p w14:paraId="1CC1B16A" w14:textId="5E69815F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4DBFEEBF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5736FAEA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7344C191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2FC2BA5C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5C741770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E43DBB" w14:paraId="34F9F97C" w14:textId="77777777" w:rsidTr="00E43D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52E934FF" w14:textId="77777777" w:rsidR="00E43DBB" w:rsidRDefault="00F2702B">
            <w:pPr>
              <w:jc w:val="center"/>
            </w:pPr>
            <w:r>
              <w:t>809</w:t>
            </w:r>
          </w:p>
        </w:tc>
        <w:tc>
          <w:tcPr>
            <w:tcW w:w="1337" w:type="dxa"/>
          </w:tcPr>
          <w:p w14:paraId="57A2ED48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2075CA69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61E2DD28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574B3E84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7CAA38DF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2954CAEF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E43DBB" w14:paraId="2296A214" w14:textId="77777777" w:rsidTr="00E43D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4E4C889" w14:textId="77777777" w:rsidR="00E43DBB" w:rsidRDefault="00F2702B">
            <w:pPr>
              <w:jc w:val="center"/>
            </w:pPr>
            <w:r>
              <w:t>880</w:t>
            </w:r>
          </w:p>
        </w:tc>
        <w:tc>
          <w:tcPr>
            <w:tcW w:w="1337" w:type="dxa"/>
          </w:tcPr>
          <w:p w14:paraId="07EE1C58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54C21716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34FC8CE5" w14:textId="4C42B6F2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57B6083A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7D668D81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624F9867" w14:textId="77777777" w:rsidR="00E43DBB" w:rsidRDefault="00F27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E43DBB" w14:paraId="3D2918A1" w14:textId="77777777" w:rsidTr="00E43D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7D49A02" w14:textId="77777777" w:rsidR="00E43DBB" w:rsidRDefault="00F2702B">
            <w:pPr>
              <w:jc w:val="center"/>
            </w:pPr>
            <w:r>
              <w:t>892</w:t>
            </w:r>
          </w:p>
        </w:tc>
        <w:tc>
          <w:tcPr>
            <w:tcW w:w="1337" w:type="dxa"/>
          </w:tcPr>
          <w:p w14:paraId="0224EFCF" w14:textId="3EE3A2E0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37" w:type="dxa"/>
          </w:tcPr>
          <w:p w14:paraId="5E108AB3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3BA5DF34" w14:textId="2A03195B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37" w:type="dxa"/>
          </w:tcPr>
          <w:p w14:paraId="6570A721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37" w:type="dxa"/>
          </w:tcPr>
          <w:p w14:paraId="2DC883A4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37" w:type="dxa"/>
          </w:tcPr>
          <w:p w14:paraId="006EFE94" w14:textId="77777777" w:rsidR="00E43DBB" w:rsidRDefault="00F270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</w:tr>
    </w:tbl>
    <w:p w14:paraId="6CA2C06A" w14:textId="77777777" w:rsidR="00F2702B" w:rsidRDefault="00F2702B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89732825">
    <w:abstractNumId w:val="8"/>
  </w:num>
  <w:num w:numId="2" w16cid:durableId="1126239639">
    <w:abstractNumId w:val="6"/>
  </w:num>
  <w:num w:numId="3" w16cid:durableId="1818178662">
    <w:abstractNumId w:val="5"/>
  </w:num>
  <w:num w:numId="4" w16cid:durableId="364448387">
    <w:abstractNumId w:val="4"/>
  </w:num>
  <w:num w:numId="5" w16cid:durableId="1732775305">
    <w:abstractNumId w:val="7"/>
  </w:num>
  <w:num w:numId="6" w16cid:durableId="1821578061">
    <w:abstractNumId w:val="3"/>
  </w:num>
  <w:num w:numId="7" w16cid:durableId="552814250">
    <w:abstractNumId w:val="2"/>
  </w:num>
  <w:num w:numId="8" w16cid:durableId="792020948">
    <w:abstractNumId w:val="1"/>
  </w:num>
  <w:num w:numId="9" w16cid:durableId="397049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7E7E"/>
    <w:rsid w:val="0015074B"/>
    <w:rsid w:val="0029639D"/>
    <w:rsid w:val="00326F90"/>
    <w:rsid w:val="00AA1D8D"/>
    <w:rsid w:val="00B47730"/>
    <w:rsid w:val="00CB0664"/>
    <w:rsid w:val="00E43DBB"/>
    <w:rsid w:val="00F2702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6833B6"/>
  <w14:defaultImageDpi w14:val="300"/>
  <w15:docId w15:val="{E4189911-18A5-4265-B6AE-C12F9257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474</Characters>
  <Application>Microsoft Office Word</Application>
  <DocSecurity>0</DocSecurity>
  <Lines>79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2026-02-03T23:03:00Z</dcterms:modified>
  <cp:category/>
</cp:coreProperties>
</file>